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29041802" name="01f0cd20-484f-11f0-a9e0-853a280a9f6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3194374" name="01f0cd20-484f-11f0-a9e0-853a280a9f6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Wand / 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41681852" name="f769dd30-484c-11f0-8d7a-c753e6a1f2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717276" name="f769dd30-484c-11f0-8d7a-c753e6a1f2d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45872089" name="3c1fe410-484d-11f0-a82c-8d20c487a1d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657599" name="3c1fe410-484d-11f0-a82c-8d20c487a1d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Buecheneggstrasse 5a, 8906 Bonstetten</w:t>
          </w:r>
        </w:p>
        <w:p>
          <w:pPr>
            <w:spacing w:before="0" w:after="0"/>
          </w:pPr>
          <w:r>
            <w:t>339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